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alias w:val="Nombre del currículo"/>
        <w:tag w:val="Nombre del currículo"/>
        <w:id w:val="2142538285"/>
        <w:placeholder>
          <w:docPart w:val="7A15494AF4174A85BF75FD2D321D01E4"/>
        </w:placeholder>
        <w:docPartList>
          <w:docPartGallery w:val="Quick Parts"/>
          <w:docPartCategory w:val=" Nombre del currículo"/>
        </w:docPartList>
      </w:sdtPr>
      <w:sdtEndPr/>
      <w:sdtContent>
        <w:p w:rsidR="00CB7B11" w:rsidRDefault="00CB7B11">
          <w:pPr>
            <w:pStyle w:val="Sinespaciado"/>
          </w:pPr>
        </w:p>
        <w:tbl>
          <w:tblPr>
            <w:tblW w:w="5000" w:type="pct"/>
            <w:jc w:val="center"/>
            <w:tblBorders>
              <w:top w:val="single" w:sz="6" w:space="0" w:color="9FB8CD" w:themeColor="accent2"/>
              <w:left w:val="single" w:sz="6" w:space="0" w:color="9FB8CD" w:themeColor="accent2"/>
              <w:bottom w:val="single" w:sz="6" w:space="0" w:color="9FB8CD" w:themeColor="accent2"/>
              <w:right w:val="single" w:sz="6" w:space="0" w:color="9FB8CD" w:themeColor="accent2"/>
              <w:insideH w:val="single" w:sz="6" w:space="0" w:color="9FB8CD" w:themeColor="accent2"/>
              <w:insideV w:val="single" w:sz="6" w:space="0" w:color="9FB8CD" w:themeColor="accent2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29"/>
            <w:gridCol w:w="8726"/>
          </w:tblGrid>
          <w:tr w:rsidR="003C5CCE">
            <w:trPr>
              <w:jc w:val="center"/>
            </w:trPr>
            <w:tc>
              <w:tcPr>
                <w:tcW w:w="365" w:type="dxa"/>
                <w:shd w:val="clear" w:color="auto" w:fill="9FB8CD" w:themeFill="accent2"/>
              </w:tcPr>
              <w:p w:rsidR="003C5CCE" w:rsidRDefault="003C5CCE">
                <w:pPr>
                  <w:spacing w:after="0" w:line="240" w:lineRule="auto"/>
                </w:pPr>
              </w:p>
            </w:tc>
            <w:tc>
              <w:tcPr>
                <w:tcW w:w="9363" w:type="dxa"/>
                <w:tcMar>
                  <w:top w:w="360" w:type="dxa"/>
                  <w:left w:w="360" w:type="dxa"/>
                  <w:bottom w:w="360" w:type="dxa"/>
                  <w:right w:w="360" w:type="dxa"/>
                </w:tcMar>
              </w:tcPr>
              <w:p w:rsidR="003C5CCE" w:rsidRDefault="00CB7B11">
                <w:pPr>
                  <w:pStyle w:val="Nombre"/>
                </w:pPr>
                <w:r>
                  <w:rPr>
                    <w:color w:val="628BAD" w:themeColor="accent2" w:themeShade="BF"/>
                    <w:spacing w:val="10"/>
                  </w:rPr>
                  <w:t>DUGLAS FRANCISCO MARIN</w:t>
                </w:r>
              </w:p>
              <w:p w:rsidR="003C5CCE" w:rsidRDefault="003C5CCE">
                <w:pPr>
                  <w:pStyle w:val="Textodedireccin"/>
                  <w:spacing w:line="240" w:lineRule="auto"/>
                </w:pPr>
              </w:p>
              <w:p w:rsidR="003C5CCE" w:rsidRPr="00CB7B11" w:rsidRDefault="004C5C69">
                <w:pPr>
                  <w:pStyle w:val="Textodedireccin"/>
                  <w:spacing w:line="240" w:lineRule="auto"/>
                  <w:rPr>
                    <w:sz w:val="20"/>
                    <w:szCs w:val="22"/>
                  </w:rPr>
                </w:pPr>
                <w:r w:rsidRPr="00CB7B11">
                  <w:rPr>
                    <w:sz w:val="20"/>
                    <w:szCs w:val="22"/>
                    <w:lang w:val="es-ES"/>
                  </w:rPr>
                  <w:t xml:space="preserve">Teléfono: </w:t>
                </w:r>
                <w:r w:rsidR="00CB7B11" w:rsidRPr="00CB7B11">
                  <w:rPr>
                    <w:sz w:val="20"/>
                    <w:szCs w:val="22"/>
                  </w:rPr>
                  <w:t>2322-2400</w:t>
                </w:r>
              </w:p>
              <w:p w:rsidR="003C5CCE" w:rsidRPr="00CB7B11" w:rsidRDefault="004C5C69">
                <w:pPr>
                  <w:pStyle w:val="Textodedireccin"/>
                  <w:spacing w:line="240" w:lineRule="auto"/>
                  <w:rPr>
                    <w:sz w:val="20"/>
                    <w:szCs w:val="22"/>
                  </w:rPr>
                </w:pPr>
                <w:r w:rsidRPr="00CB7B11">
                  <w:rPr>
                    <w:sz w:val="20"/>
                    <w:szCs w:val="22"/>
                    <w:lang w:val="es-ES"/>
                  </w:rPr>
                  <w:t xml:space="preserve">Correo electrónico: </w:t>
                </w:r>
                <w:r w:rsidR="00CB7B11" w:rsidRPr="00CB7B11">
                  <w:rPr>
                    <w:sz w:val="20"/>
                    <w:szCs w:val="22"/>
                    <w:lang w:val="es-ES"/>
                  </w:rPr>
                  <w:t>gerencia@spp.gob.sv</w:t>
                </w:r>
              </w:p>
              <w:p w:rsidR="003C5CCE" w:rsidRDefault="003C5CCE">
                <w:pPr>
                  <w:pStyle w:val="Textodedireccin"/>
                  <w:spacing w:line="240" w:lineRule="auto"/>
                  <w:rPr>
                    <w:sz w:val="24"/>
                  </w:rPr>
                </w:pPr>
              </w:p>
            </w:tc>
          </w:tr>
        </w:tbl>
        <w:p w:rsidR="003C5CCE" w:rsidRDefault="004C5C69">
          <w:pPr>
            <w:pStyle w:val="Sinespaciado"/>
          </w:pPr>
        </w:p>
      </w:sdtContent>
    </w:sdt>
    <w:p w:rsidR="003C5CCE" w:rsidRDefault="003C5CCE">
      <w:pPr>
        <w:pStyle w:val="Sinespaciado"/>
      </w:pPr>
    </w:p>
    <w:tbl>
      <w:tblPr>
        <w:tblW w:w="5000" w:type="pct"/>
        <w:jc w:val="center"/>
        <w:tblBorders>
          <w:top w:val="single" w:sz="6" w:space="0" w:color="AAB0C7" w:themeColor="accent1" w:themeTint="99"/>
          <w:left w:val="single" w:sz="6" w:space="0" w:color="AAB0C7" w:themeColor="accent1" w:themeTint="99"/>
          <w:bottom w:val="single" w:sz="6" w:space="0" w:color="AAB0C7" w:themeColor="accent1" w:themeTint="99"/>
          <w:right w:val="single" w:sz="6" w:space="0" w:color="AAB0C7" w:themeColor="accent1" w:themeTint="99"/>
          <w:insideH w:val="single" w:sz="6" w:space="0" w:color="AAB0C7" w:themeColor="accent1" w:themeTint="99"/>
          <w:insideV w:val="single" w:sz="6" w:space="0" w:color="AAB0C7" w:themeColor="accent1" w:themeTint="9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8690"/>
      </w:tblGrid>
      <w:tr w:rsidR="003C5CCE">
        <w:trPr>
          <w:jc w:val="center"/>
        </w:trPr>
        <w:tc>
          <w:tcPr>
            <w:tcW w:w="365" w:type="dxa"/>
            <w:shd w:val="clear" w:color="auto" w:fill="AAB0C7" w:themeFill="accent1" w:themeFillTint="99"/>
          </w:tcPr>
          <w:p w:rsidR="003C5CCE" w:rsidRDefault="003C5CCE">
            <w:pPr>
              <w:spacing w:after="0" w:line="240" w:lineRule="auto"/>
            </w:pPr>
          </w:p>
        </w:tc>
        <w:tc>
          <w:tcPr>
            <w:tcW w:w="0" w:type="auto"/>
            <w:tcMar>
              <w:top w:w="360" w:type="dxa"/>
              <w:left w:w="360" w:type="dxa"/>
              <w:bottom w:w="360" w:type="dxa"/>
              <w:right w:w="360" w:type="dxa"/>
            </w:tcMar>
          </w:tcPr>
          <w:p w:rsidR="003C5CCE" w:rsidRPr="00CB7B11" w:rsidRDefault="00CB7B11">
            <w:pPr>
              <w:pStyle w:val="Seccin"/>
              <w:rPr>
                <w:sz w:val="28"/>
                <w:szCs w:val="22"/>
              </w:rPr>
            </w:pPr>
            <w:r w:rsidRPr="00CB7B11">
              <w:rPr>
                <w:sz w:val="28"/>
                <w:szCs w:val="22"/>
              </w:rPr>
              <w:t>CARGO</w:t>
            </w:r>
          </w:p>
          <w:p w:rsidR="003C5CCE" w:rsidRPr="00CB7B11" w:rsidRDefault="00CB7B11">
            <w:pPr>
              <w:pStyle w:val="Textodesubseccin"/>
              <w:rPr>
                <w:sz w:val="28"/>
                <w:szCs w:val="22"/>
              </w:rPr>
            </w:pPr>
            <w:r w:rsidRPr="00CB7B11">
              <w:rPr>
                <w:sz w:val="28"/>
                <w:szCs w:val="22"/>
              </w:rPr>
              <w:t>Gerente General</w:t>
            </w:r>
          </w:p>
          <w:p w:rsidR="003C5CCE" w:rsidRPr="00CB7B11" w:rsidRDefault="00CB7B11" w:rsidP="00CB7B11">
            <w:pPr>
              <w:pStyle w:val="Seccin"/>
              <w:rPr>
                <w:sz w:val="28"/>
                <w:szCs w:val="22"/>
              </w:rPr>
            </w:pPr>
            <w:r w:rsidRPr="00CB7B11">
              <w:rPr>
                <w:sz w:val="28"/>
                <w:szCs w:val="22"/>
                <w:lang w:val="es-ES"/>
              </w:rPr>
              <w:t>SALARIO</w:t>
            </w:r>
          </w:p>
          <w:p w:rsidR="003C5CCE" w:rsidRPr="00CB7B11" w:rsidRDefault="00CB7B11">
            <w:pPr>
              <w:pStyle w:val="Listaconvietas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2"/>
              </w:rPr>
            </w:pPr>
            <w:r w:rsidRPr="00CB7B11">
              <w:rPr>
                <w:sz w:val="28"/>
                <w:szCs w:val="22"/>
              </w:rPr>
              <w:t>$1,500.00</w:t>
            </w:r>
          </w:p>
          <w:p w:rsidR="003C5CCE" w:rsidRPr="00CB7B11" w:rsidRDefault="003C5CCE">
            <w:pPr>
              <w:spacing w:after="0" w:line="240" w:lineRule="auto"/>
              <w:rPr>
                <w:sz w:val="28"/>
                <w:szCs w:val="22"/>
              </w:rPr>
            </w:pPr>
          </w:p>
          <w:p w:rsidR="003C5CCE" w:rsidRPr="00CB7B11" w:rsidRDefault="003C5CCE" w:rsidP="00CB7B11">
            <w:pPr>
              <w:pStyle w:val="Listaconvietas"/>
              <w:numPr>
                <w:ilvl w:val="0"/>
                <w:numId w:val="0"/>
              </w:numPr>
              <w:rPr>
                <w:sz w:val="28"/>
                <w:szCs w:val="22"/>
              </w:rPr>
            </w:pPr>
          </w:p>
        </w:tc>
      </w:tr>
    </w:tbl>
    <w:p w:rsidR="003C5CCE" w:rsidRDefault="003C5CCE">
      <w:bookmarkStart w:id="0" w:name="_GoBack"/>
      <w:bookmarkEnd w:id="0"/>
    </w:p>
    <w:p w:rsidR="003C5CCE" w:rsidRDefault="003C5CCE"/>
    <w:sectPr w:rsidR="003C5CCE">
      <w:headerReference w:type="even" r:id="rId9"/>
      <w:headerReference w:type="default" r:id="rId10"/>
      <w:footerReference w:type="even" r:id="rId11"/>
      <w:footerReference w:type="default" r:id="rId12"/>
      <w:pgSz w:w="11907" w:h="16839"/>
      <w:pgMar w:top="1440" w:right="1418" w:bottom="1440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C69" w:rsidRDefault="004C5C69">
      <w:pPr>
        <w:spacing w:after="0" w:line="240" w:lineRule="auto"/>
      </w:pPr>
      <w:r>
        <w:separator/>
      </w:r>
    </w:p>
  </w:endnote>
  <w:endnote w:type="continuationSeparator" w:id="0">
    <w:p w:rsidR="004C5C69" w:rsidRDefault="004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CCE" w:rsidRDefault="004C5C69">
    <w:pPr>
      <w:pStyle w:val="Piedepginaizquierdo"/>
    </w:pPr>
    <w:r>
      <w:rPr>
        <w:color w:val="CEDBE6" w:themeColor="accent2" w:themeTint="80"/>
      </w:rPr>
      <w:sym w:font="Wingdings 3" w:char="F07D"/>
    </w:r>
    <w:r>
      <w:rPr>
        <w:lang w:val="es-ES"/>
      </w:rPr>
      <w:t xml:space="preserve"> Página </w:t>
    </w:r>
    <w:r>
      <w:fldChar w:fldCharType="begin"/>
    </w:r>
    <w:r>
      <w:instrText xml:space="preserve">PAGE  \* </w:instrText>
    </w:r>
    <w:r>
      <w:instrText>Arabic  \* MERGEFORMAT</w:instrText>
    </w:r>
    <w:r>
      <w:fldChar w:fldCharType="separate"/>
    </w:r>
    <w:r>
      <w:rPr>
        <w:lang w:val="es-ES"/>
      </w:rPr>
      <w:t>2</w:t>
    </w:r>
    <w:r>
      <w:fldChar w:fldCharType="end"/>
    </w:r>
    <w:r>
      <w:rPr>
        <w:lang w:val="es-ES"/>
      </w:rPr>
      <w:t xml:space="preserve"> | </w:t>
    </w:r>
    <w:sdt>
      <w:sdtPr>
        <w:id w:val="121446346"/>
        <w:placeholder/>
        <w:showingPlcHdr/>
        <w:text/>
      </w:sdtPr>
      <w:sdtEndPr/>
      <w:sdtContent>
        <w:r>
          <w:rPr>
            <w:lang w:val="es-ES"/>
          </w:rPr>
          <w:t>[Escriba su número de teléfono]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CCE" w:rsidRDefault="004C5C69">
    <w:pPr>
      <w:pStyle w:val="Piedepginaderecho"/>
    </w:pPr>
    <w:r>
      <w:rPr>
        <w:color w:val="CEDBE6" w:themeColor="accent2" w:themeTint="80"/>
      </w:rPr>
      <w:sym w:font="Wingdings 3" w:char="F07D"/>
    </w:r>
    <w:r>
      <w:rPr>
        <w:lang w:val="es-ES"/>
      </w:rPr>
      <w:t xml:space="preserve"> Página </w:t>
    </w:r>
    <w:r>
      <w:fldChar w:fldCharType="begin"/>
    </w:r>
    <w:r>
      <w:instrText>PAGE  \* Arabic  \* MERGEFORMAT</w:instrText>
    </w:r>
    <w:r>
      <w:fldChar w:fldCharType="separate"/>
    </w:r>
    <w:r>
      <w:rPr>
        <w:lang w:val="es-ES"/>
      </w:rPr>
      <w:t>3</w:t>
    </w:r>
    <w:r>
      <w:fldChar w:fldCharType="end"/>
    </w:r>
    <w:r>
      <w:rPr>
        <w:lang w:val="es-ES"/>
      </w:rPr>
      <w:t xml:space="preserve"> | </w:t>
    </w:r>
    <w:sdt>
      <w:sdtPr>
        <w:id w:val="121446365"/>
        <w:placeholder/>
        <w:temporary/>
        <w:showingPlcHdr/>
        <w:text/>
      </w:sdtPr>
      <w:sdtEndPr/>
      <w:sdtContent>
        <w:r>
          <w:rPr>
            <w:lang w:val="es-ES"/>
          </w:rPr>
          <w:t>[Escriba su dirección de correo electrónico]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C69" w:rsidRDefault="004C5C69">
      <w:pPr>
        <w:spacing w:after="0" w:line="240" w:lineRule="auto"/>
      </w:pPr>
      <w:r>
        <w:separator/>
      </w:r>
    </w:p>
  </w:footnote>
  <w:footnote w:type="continuationSeparator" w:id="0">
    <w:p w:rsidR="004C5C69" w:rsidRDefault="004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CCE" w:rsidRDefault="004C5C69">
    <w:pPr>
      <w:pStyle w:val="Encabezadoizquierdo"/>
      <w:jc w:val="right"/>
    </w:pPr>
    <w:r>
      <w:rPr>
        <w:color w:val="CEDBE6" w:themeColor="accent2" w:themeTint="80"/>
      </w:rPr>
      <w:sym w:font="Wingdings 3" w:char="F07D"/>
    </w:r>
    <w:r>
      <w:rPr>
        <w:lang w:val="es-ES"/>
      </w:rPr>
      <w:t xml:space="preserve"> Currículo: </w:t>
    </w:r>
    <w:sdt>
      <w:sdtPr>
        <w:id w:val="176770587"/>
        <w:placeholder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CB7B11">
          <w:t>ALCALDE SAN PEDRO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CCE" w:rsidRDefault="004C5C69">
    <w:pPr>
      <w:pStyle w:val="Encabezadoderecho"/>
      <w:jc w:val="left"/>
    </w:pPr>
    <w:r>
      <w:rPr>
        <w:color w:val="CEDBE6" w:themeColor="accent2" w:themeTint="80"/>
      </w:rPr>
      <w:sym w:font="Wingdings 3" w:char="F07D"/>
    </w:r>
    <w:r>
      <w:rPr>
        <w:lang w:val="es-ES"/>
      </w:rPr>
      <w:t xml:space="preserve"> Currículo: </w:t>
    </w:r>
    <w:sdt>
      <w:sdtPr>
        <w:id w:val="176939009"/>
        <w:placeholder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CB7B11">
          <w:t>ALCALDE SAN PEDRO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DE213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FB8AC5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9C04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EA9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F0C434A"/>
    <w:lvl w:ilvl="0">
      <w:start w:val="1"/>
      <w:numFmt w:val="bullet"/>
      <w:pStyle w:val="Listaconvietas5"/>
      <w:lvlText w:val=""/>
      <w:lvlJc w:val="left"/>
      <w:pPr>
        <w:ind w:left="1800" w:hanging="360"/>
      </w:pPr>
      <w:rPr>
        <w:rFonts w:ascii="Symbol" w:hAnsi="Symbol" w:hint="default"/>
        <w:color w:val="9FB8CD" w:themeColor="accent2"/>
      </w:rPr>
    </w:lvl>
  </w:abstractNum>
  <w:abstractNum w:abstractNumId="5" w15:restartNumberingAfterBreak="0">
    <w:nsid w:val="FFFFFF81"/>
    <w:multiLevelType w:val="singleLevel"/>
    <w:tmpl w:val="78B8BCEC"/>
    <w:lvl w:ilvl="0">
      <w:start w:val="1"/>
      <w:numFmt w:val="bullet"/>
      <w:pStyle w:val="Listaconvietas4"/>
      <w:lvlText w:val=""/>
      <w:lvlJc w:val="left"/>
      <w:pPr>
        <w:ind w:left="1440" w:hanging="360"/>
      </w:pPr>
      <w:rPr>
        <w:rFonts w:ascii="Symbol" w:hAnsi="Symbol" w:hint="default"/>
        <w:color w:val="628BAD" w:themeColor="accent2" w:themeShade="B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FFFFFF82"/>
    <w:multiLevelType w:val="singleLevel"/>
    <w:tmpl w:val="3D9E3420"/>
    <w:lvl w:ilvl="0">
      <w:start w:val="1"/>
      <w:numFmt w:val="bullet"/>
      <w:pStyle w:val="Listaconvietas3"/>
      <w:lvlText w:val=""/>
      <w:lvlJc w:val="left"/>
      <w:pPr>
        <w:ind w:left="1080" w:hanging="360"/>
      </w:pPr>
      <w:rPr>
        <w:rFonts w:ascii="Wingdings 3" w:hAnsi="Wingdings 3" w:hint="default"/>
        <w:color w:val="808080" w:themeColor="background1" w:themeShade="80"/>
      </w:rPr>
    </w:lvl>
  </w:abstractNum>
  <w:abstractNum w:abstractNumId="7" w15:restartNumberingAfterBreak="0">
    <w:nsid w:val="FFFFFF83"/>
    <w:multiLevelType w:val="singleLevel"/>
    <w:tmpl w:val="5B846FA6"/>
    <w:lvl w:ilvl="0">
      <w:start w:val="1"/>
      <w:numFmt w:val="bullet"/>
      <w:pStyle w:val="Listaconvietas2"/>
      <w:lvlText w:val=""/>
      <w:lvlJc w:val="left"/>
      <w:pPr>
        <w:ind w:left="720" w:hanging="360"/>
      </w:pPr>
      <w:rPr>
        <w:rFonts w:ascii="Wingdings 3" w:hAnsi="Wingdings 3" w:hint="default"/>
        <w:color w:val="9FB8CD" w:themeColor="accent2"/>
      </w:rPr>
    </w:lvl>
  </w:abstractNum>
  <w:abstractNum w:abstractNumId="8" w15:restartNumberingAfterBreak="0">
    <w:nsid w:val="FFFFFF88"/>
    <w:multiLevelType w:val="singleLevel"/>
    <w:tmpl w:val="54E8A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D80CFC"/>
    <w:lvl w:ilvl="0">
      <w:start w:val="1"/>
      <w:numFmt w:val="bullet"/>
      <w:pStyle w:val="Listaconvietas"/>
      <w:lvlText w:val="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628BAD" w:themeColor="accent2" w:themeShade="BF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hideGrammaticalErrors/>
  <w:proofState w:spelling="clean" w:grammar="clean"/>
  <w:attachedTemplate r:id="rId1"/>
  <w:styleLockQFSet/>
  <w:defaultTabStop w:val="720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B11"/>
    <w:rsid w:val="003C5CCE"/>
    <w:rsid w:val="004C5C69"/>
    <w:rsid w:val="00CB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18A18"/>
  <w15:docId w15:val="{298552BC-60CC-4A1B-A754-F6A60B43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S" w:eastAsia="es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 w:qFormat="1"/>
    <w:lsdException w:name="List Bullet 3" w:semiHidden="1" w:uiPriority="36" w:unhideWhenUsed="1" w:qFormat="1"/>
    <w:lsdException w:name="List Bullet 4" w:semiHidden="1" w:uiPriority="36" w:unhideWhenUsed="1" w:qFormat="1"/>
    <w:lsdException w:name="List Bullet 5" w:semiHidden="1" w:uiPriority="36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4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cs="Times New Roman"/>
      <w:color w:val="000000" w:themeColor="text1"/>
      <w:sz w:val="20"/>
      <w:szCs w:val="20"/>
    </w:rPr>
  </w:style>
  <w:style w:type="paragraph" w:styleId="Ttulo1">
    <w:name w:val="heading 1"/>
    <w:basedOn w:val="Normal"/>
    <w:next w:val="Normal"/>
    <w:link w:val="Ttulo1Car"/>
    <w:uiPriority w:val="9"/>
    <w:semiHidden/>
    <w:unhideWhenUsed/>
    <w:pPr>
      <w:pBdr>
        <w:top w:val="single" w:sz="6" w:space="1" w:color="9FB8CD" w:themeColor="accent2"/>
        <w:left w:val="single" w:sz="6" w:space="1" w:color="9FB8CD" w:themeColor="accent2"/>
        <w:bottom w:val="single" w:sz="6" w:space="1" w:color="9FB8CD" w:themeColor="accent2"/>
        <w:right w:val="single" w:sz="6" w:space="1" w:color="9FB8CD" w:themeColor="accent2"/>
      </w:pBdr>
      <w:shd w:val="clear" w:color="auto" w:fill="9FB8CD" w:themeFill="accent2"/>
      <w:spacing w:before="300" w:after="40"/>
      <w:outlineLvl w:val="0"/>
    </w:pPr>
    <w:rPr>
      <w:rFonts w:asciiTheme="majorHAnsi" w:hAnsiTheme="majorHAnsi"/>
      <w:color w:val="FFFFFF" w:themeColor="background1"/>
      <w:spacing w:val="5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pBdr>
        <w:top w:val="single" w:sz="6" w:space="1" w:color="9FB8CD" w:themeColor="accent2"/>
        <w:left w:val="single" w:sz="48" w:space="1" w:color="9FB8CD" w:themeColor="accent2"/>
        <w:bottom w:val="single" w:sz="6" w:space="1" w:color="9FB8CD" w:themeColor="accent2"/>
        <w:right w:val="single" w:sz="6" w:space="1" w:color="9FB8CD" w:themeColor="accent2"/>
      </w:pBdr>
      <w:spacing w:before="240" w:after="80"/>
      <w:ind w:left="144"/>
      <w:outlineLvl w:val="1"/>
    </w:pPr>
    <w:rPr>
      <w:rFonts w:asciiTheme="majorHAnsi" w:hAnsiTheme="majorHAnsi"/>
      <w:color w:val="628BAD" w:themeColor="accent2" w:themeShade="BF"/>
      <w:spacing w:val="5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pBdr>
        <w:top w:val="single" w:sz="6" w:space="1" w:color="A6A6A6" w:themeColor="background1" w:themeShade="A6"/>
        <w:left w:val="single" w:sz="48" w:space="1" w:color="A6A6A6" w:themeColor="background1" w:themeShade="A6"/>
        <w:bottom w:val="single" w:sz="6" w:space="1" w:color="A6A6A6" w:themeColor="background1" w:themeShade="A6"/>
        <w:right w:val="single" w:sz="6" w:space="1" w:color="A6A6A6" w:themeColor="background1" w:themeShade="A6"/>
      </w:pBdr>
      <w:spacing w:before="200" w:after="80"/>
      <w:ind w:left="144"/>
      <w:outlineLvl w:val="2"/>
    </w:pPr>
    <w:rPr>
      <w:rFonts w:asciiTheme="majorHAnsi" w:hAnsiTheme="majorHAnsi"/>
      <w:color w:val="595959" w:themeColor="text1" w:themeTint="A6"/>
      <w:spacing w:val="5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pBdr>
        <w:bottom w:val="single" w:sz="6" w:space="1" w:color="A6A6A6" w:themeColor="background1" w:themeShade="A6"/>
      </w:pBdr>
      <w:spacing w:before="200" w:after="80"/>
      <w:outlineLvl w:val="3"/>
    </w:pPr>
    <w:rPr>
      <w:rFonts w:asciiTheme="majorHAnsi" w:hAnsiTheme="majorHAnsi"/>
      <w:color w:val="595959" w:themeColor="text1" w:themeTint="A6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pBdr>
        <w:bottom w:val="dashed" w:sz="4" w:space="1" w:color="A6A6A6" w:themeColor="background1" w:themeShade="A6"/>
      </w:pBdr>
      <w:spacing w:before="200" w:after="80"/>
      <w:outlineLvl w:val="4"/>
    </w:pPr>
    <w:rPr>
      <w:rFonts w:asciiTheme="majorHAnsi" w:hAnsiTheme="majorHAnsi"/>
      <w:color w:val="404040" w:themeColor="text1" w:themeTint="BF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spacing w:before="200" w:after="80"/>
      <w:outlineLvl w:val="5"/>
    </w:pPr>
    <w:rPr>
      <w:rFonts w:asciiTheme="majorHAnsi" w:hAnsiTheme="majorHAnsi"/>
      <w:b/>
      <w:color w:val="7F7F7F" w:themeColor="background1" w:themeShade="7F"/>
      <w:sz w:val="18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spacing w:before="200" w:after="80"/>
      <w:outlineLvl w:val="6"/>
    </w:pPr>
    <w:rPr>
      <w:rFonts w:asciiTheme="majorHAnsi" w:hAnsiTheme="majorHAnsi"/>
      <w:b/>
      <w:i/>
      <w:color w:val="808080" w:themeColor="background1" w:themeShade="80"/>
      <w:sz w:val="18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spacing w:before="200" w:after="80"/>
      <w:outlineLvl w:val="7"/>
    </w:pPr>
    <w:rPr>
      <w:rFonts w:asciiTheme="majorHAnsi" w:hAnsiTheme="majorHAnsi"/>
      <w:color w:val="9FB8CD" w:themeColor="accent2"/>
      <w:sz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spacing w:before="200" w:after="80"/>
      <w:outlineLvl w:val="8"/>
    </w:pPr>
    <w:rPr>
      <w:rFonts w:asciiTheme="majorHAnsi" w:hAnsiTheme="majorHAnsi"/>
      <w:i/>
      <w:color w:val="9FB8CD" w:themeColor="accent2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basedOn w:val="Normal"/>
    <w:link w:val="SinespaciadoCar"/>
    <w:uiPriority w:val="99"/>
    <w:qFormat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cs="Times New Roman"/>
      <w:color w:val="000000" w:themeColor="text1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Pr>
      <w:rFonts w:cs="Times New Roman"/>
      <w:color w:val="000000" w:themeColor="text1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color w:val="000000" w:themeColor="text1"/>
      <w:sz w:val="16"/>
      <w:szCs w:val="16"/>
    </w:rPr>
  </w:style>
  <w:style w:type="paragraph" w:styleId="Listaconvietas">
    <w:name w:val="List Bullet"/>
    <w:basedOn w:val="Normal"/>
    <w:uiPriority w:val="36"/>
    <w:unhideWhenUsed/>
    <w:qFormat/>
    <w:pPr>
      <w:numPr>
        <w:numId w:val="26"/>
      </w:numPr>
      <w:spacing w:after="120"/>
      <w:contextualSpacing/>
    </w:pPr>
  </w:style>
  <w:style w:type="paragraph" w:customStyle="1" w:styleId="Seccin">
    <w:name w:val="Sección"/>
    <w:basedOn w:val="Normal"/>
    <w:next w:val="Normal"/>
    <w:link w:val="Carcterdeseccin"/>
    <w:uiPriority w:val="1"/>
    <w:qFormat/>
    <w:pPr>
      <w:spacing w:after="120" w:line="240" w:lineRule="auto"/>
      <w:contextualSpacing/>
    </w:pPr>
    <w:rPr>
      <w:rFonts w:asciiTheme="majorHAnsi" w:hAnsiTheme="majorHAnsi"/>
      <w:b/>
      <w:color w:val="9FB8CD" w:themeColor="accent2"/>
      <w:sz w:val="24"/>
    </w:rPr>
  </w:style>
  <w:style w:type="paragraph" w:customStyle="1" w:styleId="Subseccin">
    <w:name w:val="Subsección"/>
    <w:basedOn w:val="Normal"/>
    <w:link w:val="Carcterdesubseccin"/>
    <w:uiPriority w:val="3"/>
    <w:qFormat/>
    <w:pPr>
      <w:spacing w:before="40" w:after="80" w:line="240" w:lineRule="auto"/>
    </w:pPr>
    <w:rPr>
      <w:rFonts w:asciiTheme="majorHAnsi" w:hAnsiTheme="majorHAnsi"/>
      <w:b/>
      <w:color w:val="727CA3" w:themeColor="accent1"/>
      <w:sz w:val="18"/>
    </w:rPr>
  </w:style>
  <w:style w:type="paragraph" w:styleId="Cita">
    <w:name w:val="Quote"/>
    <w:basedOn w:val="Normal"/>
    <w:link w:val="CitaCar"/>
    <w:uiPriority w:val="29"/>
    <w:qFormat/>
    <w:rPr>
      <w:i/>
      <w:color w:val="7F7F7F" w:themeColor="background1" w:themeShade="7F"/>
    </w:rPr>
  </w:style>
  <w:style w:type="character" w:customStyle="1" w:styleId="CitaCar">
    <w:name w:val="Cita Car"/>
    <w:basedOn w:val="Fuentedeprrafopredeter"/>
    <w:link w:val="Cita"/>
    <w:uiPriority w:val="29"/>
    <w:rPr>
      <w:rFonts w:cs="Times New Roman"/>
      <w:i/>
      <w:color w:val="7F7F7F" w:themeColor="background1" w:themeShade="7F"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hAnsiTheme="majorHAnsi" w:cs="Times New Roman"/>
      <w:color w:val="628BAD" w:themeColor="accent2" w:themeShade="BF"/>
      <w:spacing w:val="5"/>
      <w:sz w:val="20"/>
      <w:szCs w:val="20"/>
    </w:rPr>
  </w:style>
  <w:style w:type="paragraph" w:customStyle="1" w:styleId="Nombre">
    <w:name w:val="Nombre"/>
    <w:basedOn w:val="Sinespaciado"/>
    <w:link w:val="Carcterdenombre"/>
    <w:uiPriority w:val="1"/>
    <w:qFormat/>
    <w:pPr>
      <w:jc w:val="right"/>
    </w:pPr>
    <w:rPr>
      <w:rFonts w:asciiTheme="majorHAnsi" w:hAnsiTheme="majorHAnsi"/>
      <w:color w:val="525A7D" w:themeColor="accent1" w:themeShade="BF"/>
      <w:sz w:val="40"/>
      <w:szCs w:val="40"/>
    </w:rPr>
  </w:style>
  <w:style w:type="paragraph" w:styleId="Listaconvietas2">
    <w:name w:val="List Bullet 2"/>
    <w:basedOn w:val="Normal"/>
    <w:uiPriority w:val="36"/>
    <w:semiHidden/>
    <w:unhideWhenUsed/>
    <w:qFormat/>
    <w:pPr>
      <w:numPr>
        <w:numId w:val="27"/>
      </w:numPr>
      <w:spacing w:after="120"/>
      <w:contextualSpacing/>
    </w:pPr>
  </w:style>
  <w:style w:type="character" w:styleId="Hipervnculo">
    <w:name w:val="Hyperlink"/>
    <w:basedOn w:val="Fuentedeprrafopredeter"/>
    <w:uiPriority w:val="99"/>
    <w:semiHidden/>
    <w:unhideWhenUsed/>
    <w:rPr>
      <w:color w:val="B292CA" w:themeColor="hyperlink"/>
      <w:u w:val="single"/>
    </w:rPr>
  </w:style>
  <w:style w:type="character" w:styleId="Ttulodellibro">
    <w:name w:val="Book Title"/>
    <w:basedOn w:val="Fuentedeprrafopredeter"/>
    <w:uiPriority w:val="33"/>
    <w:qFormat/>
    <w:rPr>
      <w:rFonts w:asciiTheme="majorHAnsi" w:hAnsiTheme="majorHAnsi" w:cs="Times New Roman"/>
      <w:i/>
      <w:color w:val="8E736A" w:themeColor="accent6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pPr>
      <w:spacing w:after="0" w:line="240" w:lineRule="auto"/>
    </w:pPr>
    <w:rPr>
      <w:rFonts w:asciiTheme="majorHAnsi" w:hAnsiTheme="majorHAnsi"/>
      <w:bCs/>
      <w:color w:val="9FB8CD" w:themeColor="accent2"/>
      <w:sz w:val="16"/>
      <w:szCs w:val="16"/>
    </w:rPr>
  </w:style>
  <w:style w:type="character" w:styleId="nfasis">
    <w:name w:val="Emphasis"/>
    <w:uiPriority w:val="20"/>
    <w:qFormat/>
    <w:rPr>
      <w:b/>
      <w:i/>
      <w:spacing w:val="0"/>
    </w:rPr>
  </w:style>
  <w:style w:type="character" w:customStyle="1" w:styleId="SinespaciadoCar">
    <w:name w:val="Sin espaciado Car"/>
    <w:basedOn w:val="Fuentedeprrafopredeter"/>
    <w:link w:val="Sinespaciado"/>
    <w:uiPriority w:val="99"/>
    <w:rPr>
      <w:rFonts w:cs="Times New Roman"/>
      <w:color w:val="000000" w:themeColor="text1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semiHidden/>
    <w:rPr>
      <w:rFonts w:asciiTheme="majorHAnsi" w:hAnsiTheme="majorHAnsi" w:cs="Times New Roman"/>
      <w:color w:val="FFFFFF" w:themeColor="background1"/>
      <w:spacing w:val="5"/>
      <w:sz w:val="20"/>
      <w:szCs w:val="20"/>
      <w:shd w:val="clear" w:color="auto" w:fill="9FB8CD" w:themeFill="accent2"/>
    </w:rPr>
  </w:style>
  <w:style w:type="character" w:customStyle="1" w:styleId="Ttulo3Car">
    <w:name w:val="Título 3 Car"/>
    <w:basedOn w:val="Fuentedeprrafopredeter"/>
    <w:link w:val="Ttulo3"/>
    <w:uiPriority w:val="9"/>
    <w:semiHidden/>
    <w:rPr>
      <w:rFonts w:asciiTheme="majorHAnsi" w:hAnsiTheme="majorHAnsi" w:cs="Times New Roman"/>
      <w:color w:val="595959" w:themeColor="text1" w:themeTint="A6"/>
      <w:spacing w:val="5"/>
      <w:sz w:val="20"/>
      <w:szCs w:val="20"/>
    </w:rPr>
  </w:style>
  <w:style w:type="character" w:customStyle="1" w:styleId="Ttulo4Car">
    <w:name w:val="Título 4 Car"/>
    <w:basedOn w:val="Fuentedeprrafopredeter"/>
    <w:link w:val="Ttulo4"/>
    <w:uiPriority w:val="9"/>
    <w:semiHidden/>
    <w:rPr>
      <w:rFonts w:asciiTheme="majorHAnsi" w:hAnsiTheme="majorHAnsi" w:cs="Times New Roman"/>
      <w:color w:val="595959" w:themeColor="text1" w:themeTint="A6"/>
      <w:sz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Pr>
      <w:rFonts w:asciiTheme="majorHAnsi" w:hAnsiTheme="majorHAnsi" w:cs="Times New Roman"/>
      <w:color w:val="404040" w:themeColor="text1" w:themeTint="BF"/>
      <w:sz w:val="20"/>
      <w:szCs w:val="20"/>
    </w:rPr>
  </w:style>
  <w:style w:type="character" w:customStyle="1" w:styleId="Ttulo6Car">
    <w:name w:val="Título 6 Car"/>
    <w:basedOn w:val="Fuentedeprrafopredeter"/>
    <w:link w:val="Ttulo6"/>
    <w:uiPriority w:val="9"/>
    <w:semiHidden/>
    <w:rPr>
      <w:rFonts w:asciiTheme="majorHAnsi" w:hAnsiTheme="majorHAnsi" w:cs="Times New Roman"/>
      <w:b/>
      <w:color w:val="7F7F7F" w:themeColor="background1" w:themeShade="7F"/>
      <w:sz w:val="18"/>
      <w:szCs w:val="18"/>
    </w:rPr>
  </w:style>
  <w:style w:type="character" w:customStyle="1" w:styleId="Ttulo7Car">
    <w:name w:val="Título 7 Car"/>
    <w:basedOn w:val="Fuentedeprrafopredeter"/>
    <w:link w:val="Ttulo7"/>
    <w:uiPriority w:val="9"/>
    <w:semiHidden/>
    <w:rPr>
      <w:rFonts w:asciiTheme="majorHAnsi" w:hAnsiTheme="majorHAnsi" w:cs="Times New Roman"/>
      <w:b/>
      <w:i/>
      <w:color w:val="808080" w:themeColor="background1" w:themeShade="80"/>
      <w:sz w:val="18"/>
      <w:szCs w:val="18"/>
    </w:rPr>
  </w:style>
  <w:style w:type="character" w:customStyle="1" w:styleId="Ttulo8Car">
    <w:name w:val="Título 8 Car"/>
    <w:basedOn w:val="Fuentedeprrafopredeter"/>
    <w:link w:val="Ttulo8"/>
    <w:uiPriority w:val="9"/>
    <w:semiHidden/>
    <w:rPr>
      <w:rFonts w:asciiTheme="majorHAnsi" w:hAnsiTheme="majorHAnsi" w:cs="Times New Roman"/>
      <w:color w:val="9FB8CD" w:themeColor="accent2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Pr>
      <w:rFonts w:asciiTheme="majorHAnsi" w:hAnsiTheme="majorHAnsi" w:cs="Times New Roman"/>
      <w:i/>
      <w:color w:val="9FB8CD" w:themeColor="accent2"/>
      <w:sz w:val="18"/>
      <w:szCs w:val="18"/>
    </w:rPr>
  </w:style>
  <w:style w:type="character" w:styleId="nfasisintenso">
    <w:name w:val="Intense Emphasis"/>
    <w:basedOn w:val="Fuentedeprrafopredeter"/>
    <w:uiPriority w:val="21"/>
    <w:qFormat/>
    <w:rPr>
      <w:rFonts w:cs="Times New Roman"/>
      <w:b/>
      <w:i/>
      <w:color w:val="BAC737" w:themeColor="accent3" w:themeShade="BF"/>
      <w:sz w:val="20"/>
      <w:szCs w:val="20"/>
    </w:rPr>
  </w:style>
  <w:style w:type="paragraph" w:styleId="Citadestacada">
    <w:name w:val="Intense Quote"/>
    <w:basedOn w:val="Normal"/>
    <w:link w:val="CitadestacadaCar"/>
    <w:uiPriority w:val="30"/>
    <w:qFormat/>
    <w:pPr>
      <w:pBdr>
        <w:top w:val="single" w:sz="6" w:space="10" w:color="628BAD" w:themeColor="accent2" w:themeShade="BF"/>
        <w:left w:val="single" w:sz="6" w:space="10" w:color="628BAD" w:themeColor="accent2" w:themeShade="BF"/>
        <w:bottom w:val="single" w:sz="6" w:space="10" w:color="628BAD" w:themeColor="accent2" w:themeShade="BF"/>
        <w:right w:val="single" w:sz="6" w:space="10" w:color="628BAD" w:themeColor="accent2" w:themeShade="BF"/>
      </w:pBdr>
      <w:shd w:val="clear" w:color="auto" w:fill="9FB8CD" w:themeFill="accent2"/>
      <w:ind w:left="720" w:right="720"/>
      <w:jc w:val="center"/>
    </w:pPr>
    <w:rPr>
      <w:rFonts w:asciiTheme="majorHAnsi" w:hAnsiTheme="majorHAnsi"/>
      <w:i/>
      <w:color w:val="FFFFFF" w:themeColor="background1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rFonts w:asciiTheme="majorHAnsi" w:hAnsiTheme="majorHAnsi" w:cs="Times New Roman"/>
      <w:i/>
      <w:color w:val="FFFFFF" w:themeColor="background1"/>
      <w:sz w:val="20"/>
      <w:szCs w:val="20"/>
      <w:shd w:val="clear" w:color="auto" w:fill="9FB8CD" w:themeFill="accent2"/>
    </w:rPr>
  </w:style>
  <w:style w:type="character" w:styleId="Referenciaintensa">
    <w:name w:val="Intense Reference"/>
    <w:basedOn w:val="Fuentedeprrafopredeter"/>
    <w:uiPriority w:val="32"/>
    <w:qFormat/>
    <w:rPr>
      <w:rFonts w:cs="Times New Roman"/>
      <w:b/>
      <w:color w:val="525A7D" w:themeColor="accent1" w:themeShade="BF"/>
      <w:sz w:val="20"/>
      <w:szCs w:val="20"/>
      <w:u w:val="single"/>
    </w:rPr>
  </w:style>
  <w:style w:type="paragraph" w:styleId="Listaconvietas3">
    <w:name w:val="List Bullet 3"/>
    <w:basedOn w:val="Normal"/>
    <w:uiPriority w:val="36"/>
    <w:semiHidden/>
    <w:unhideWhenUsed/>
    <w:qFormat/>
    <w:pPr>
      <w:numPr>
        <w:numId w:val="28"/>
      </w:numPr>
      <w:spacing w:after="120"/>
      <w:contextualSpacing/>
    </w:pPr>
  </w:style>
  <w:style w:type="paragraph" w:styleId="Listaconvietas4">
    <w:name w:val="List Bullet 4"/>
    <w:basedOn w:val="Normal"/>
    <w:uiPriority w:val="36"/>
    <w:semiHidden/>
    <w:unhideWhenUsed/>
    <w:qFormat/>
    <w:pPr>
      <w:numPr>
        <w:numId w:val="29"/>
      </w:numPr>
      <w:spacing w:after="120"/>
      <w:contextualSpacing/>
    </w:pPr>
  </w:style>
  <w:style w:type="paragraph" w:styleId="Listaconvietas5">
    <w:name w:val="List Bullet 5"/>
    <w:basedOn w:val="Normal"/>
    <w:uiPriority w:val="36"/>
    <w:semiHidden/>
    <w:unhideWhenUsed/>
    <w:qFormat/>
    <w:pPr>
      <w:numPr>
        <w:numId w:val="30"/>
      </w:numPr>
      <w:spacing w:after="120"/>
      <w:contextualSpacing/>
    </w:pPr>
  </w:style>
  <w:style w:type="character" w:styleId="Textoennegrita">
    <w:name w:val="Strong"/>
    <w:uiPriority w:val="22"/>
    <w:qFormat/>
    <w:rPr>
      <w:rFonts w:asciiTheme="minorHAnsi" w:hAnsiTheme="minorHAnsi"/>
      <w:b/>
      <w:color w:val="9FB8CD" w:themeColor="accent2"/>
    </w:rPr>
  </w:style>
  <w:style w:type="character" w:styleId="nfasissutil">
    <w:name w:val="Subtle Emphasis"/>
    <w:basedOn w:val="Fuentedeprrafopredeter"/>
    <w:uiPriority w:val="19"/>
    <w:qFormat/>
    <w:rPr>
      <w:rFonts w:cs="Times New Roman"/>
      <w:i/>
      <w:color w:val="737373" w:themeColor="text1" w:themeTint="8C"/>
      <w:kern w:val="16"/>
      <w:sz w:val="20"/>
      <w:szCs w:val="20"/>
    </w:rPr>
  </w:style>
  <w:style w:type="character" w:styleId="Referenciasutil">
    <w:name w:val="Subtle Reference"/>
    <w:basedOn w:val="Fuentedeprrafopredeter"/>
    <w:uiPriority w:val="31"/>
    <w:qFormat/>
    <w:rPr>
      <w:rFonts w:cs="Times New Roman"/>
      <w:color w:val="737373" w:themeColor="text1" w:themeTint="8C"/>
      <w:sz w:val="20"/>
      <w:szCs w:val="20"/>
      <w:u w:val="single"/>
    </w:rPr>
  </w:style>
  <w:style w:type="paragraph" w:styleId="TDC1">
    <w:name w:val="toc 1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</w:pPr>
    <w:rPr>
      <w:smallCaps/>
      <w:color w:val="9FB8CD" w:themeColor="accent2"/>
    </w:rPr>
  </w:style>
  <w:style w:type="paragraph" w:styleId="TDC2">
    <w:name w:val="toc 2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216"/>
    </w:pPr>
    <w:rPr>
      <w:smallCaps/>
    </w:rPr>
  </w:style>
  <w:style w:type="paragraph" w:styleId="TDC3">
    <w:name w:val="toc 3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446"/>
    </w:pPr>
    <w:rPr>
      <w:smallCaps/>
    </w:rPr>
  </w:style>
  <w:style w:type="paragraph" w:styleId="TDC4">
    <w:name w:val="toc 4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662"/>
    </w:pPr>
    <w:rPr>
      <w:smallCaps/>
    </w:rPr>
  </w:style>
  <w:style w:type="paragraph" w:styleId="TDC5">
    <w:name w:val="toc 5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878"/>
    </w:pPr>
    <w:rPr>
      <w:smallCaps/>
    </w:rPr>
  </w:style>
  <w:style w:type="paragraph" w:styleId="TDC6">
    <w:name w:val="toc 6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094"/>
    </w:pPr>
    <w:rPr>
      <w:smallCaps/>
    </w:rPr>
  </w:style>
  <w:style w:type="paragraph" w:styleId="TDC7">
    <w:name w:val="toc 7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325"/>
    </w:pPr>
    <w:rPr>
      <w:smallCaps/>
    </w:rPr>
  </w:style>
  <w:style w:type="paragraph" w:styleId="TDC8">
    <w:name w:val="toc 8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540"/>
    </w:pPr>
    <w:rPr>
      <w:smallCaps/>
    </w:rPr>
  </w:style>
  <w:style w:type="paragraph" w:styleId="TDC9">
    <w:name w:val="toc 9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760"/>
    </w:pPr>
    <w:rPr>
      <w:smallCaps/>
    </w:rPr>
  </w:style>
  <w:style w:type="paragraph" w:customStyle="1" w:styleId="Direccindelremitente">
    <w:name w:val="Dirección del remitente"/>
    <w:basedOn w:val="Sinespaciado"/>
    <w:link w:val="Carcterdedireccindelremitente"/>
    <w:uiPriority w:val="1"/>
    <w:semiHidden/>
    <w:unhideWhenUsed/>
    <w:qFormat/>
    <w:pPr>
      <w:spacing w:before="200" w:line="276" w:lineRule="auto"/>
      <w:contextualSpacing/>
      <w:jc w:val="right"/>
    </w:pPr>
    <w:rPr>
      <w:rFonts w:asciiTheme="majorHAnsi" w:hAnsiTheme="majorHAnsi"/>
      <w:color w:val="9FB8CD" w:themeColor="accent2"/>
      <w:sz w:val="18"/>
      <w:szCs w:val="18"/>
    </w:rPr>
  </w:style>
  <w:style w:type="paragraph" w:styleId="Subttulo">
    <w:name w:val="Subtitle"/>
    <w:basedOn w:val="Normal"/>
    <w:link w:val="SubttuloCar"/>
    <w:uiPriority w:val="11"/>
    <w:semiHidden/>
    <w:unhideWhenUsed/>
    <w:qFormat/>
    <w:pPr>
      <w:spacing w:after="720" w:line="240" w:lineRule="auto"/>
    </w:pPr>
    <w:rPr>
      <w:rFonts w:asciiTheme="majorHAnsi" w:hAnsiTheme="majorHAnsi" w:cstheme="minorBidi"/>
      <w:color w:val="9FB8CD" w:themeColor="accent2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semiHidden/>
    <w:rPr>
      <w:rFonts w:asciiTheme="majorHAnsi" w:hAnsiTheme="majorHAnsi"/>
      <w:color w:val="9FB8CD" w:themeColor="accent2"/>
      <w:sz w:val="24"/>
      <w:szCs w:val="24"/>
    </w:rPr>
  </w:style>
  <w:style w:type="paragraph" w:styleId="Ttulo">
    <w:name w:val="Title"/>
    <w:basedOn w:val="Normal"/>
    <w:link w:val="TtuloCar"/>
    <w:uiPriority w:val="10"/>
    <w:semiHidden/>
    <w:unhideWhenUsed/>
    <w:qFormat/>
    <w:pPr>
      <w:spacing w:line="240" w:lineRule="auto"/>
    </w:pPr>
    <w:rPr>
      <w:rFonts w:asciiTheme="majorHAnsi" w:hAnsiTheme="majorHAnsi"/>
      <w:color w:val="9FB8CD" w:themeColor="accent2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semiHidden/>
    <w:rPr>
      <w:rFonts w:asciiTheme="majorHAnsi" w:hAnsiTheme="majorHAnsi" w:cs="Times New Roman"/>
      <w:color w:val="9FB8CD" w:themeColor="accent2"/>
      <w:sz w:val="52"/>
      <w:szCs w:val="52"/>
    </w:rPr>
  </w:style>
  <w:style w:type="character" w:customStyle="1" w:styleId="Carcterdenombre">
    <w:name w:val="Carácter de nombre"/>
    <w:basedOn w:val="SinespaciadoCar"/>
    <w:link w:val="Nombre"/>
    <w:uiPriority w:val="1"/>
    <w:rPr>
      <w:rFonts w:asciiTheme="majorHAnsi" w:hAnsiTheme="majorHAnsi" w:cs="Times New Roman"/>
      <w:color w:val="525A7D" w:themeColor="accent1" w:themeShade="BF"/>
      <w:sz w:val="40"/>
      <w:szCs w:val="40"/>
    </w:rPr>
  </w:style>
  <w:style w:type="character" w:customStyle="1" w:styleId="Carcterdeseccin">
    <w:name w:val="Carácter de sección"/>
    <w:basedOn w:val="Fuentedeprrafopredeter"/>
    <w:link w:val="Seccin"/>
    <w:uiPriority w:val="1"/>
    <w:rPr>
      <w:rFonts w:asciiTheme="majorHAnsi" w:hAnsiTheme="majorHAnsi" w:cs="Times New Roman"/>
      <w:b/>
      <w:color w:val="9FB8CD" w:themeColor="accent2"/>
      <w:sz w:val="24"/>
      <w:szCs w:val="24"/>
    </w:rPr>
  </w:style>
  <w:style w:type="character" w:customStyle="1" w:styleId="Carcterdesubseccin">
    <w:name w:val="Carácter de subsección"/>
    <w:basedOn w:val="Fuentedeprrafopredeter"/>
    <w:link w:val="Subseccin"/>
    <w:uiPriority w:val="3"/>
    <w:rPr>
      <w:rFonts w:asciiTheme="majorHAnsi" w:hAnsiTheme="majorHAnsi" w:cs="Times New Roman"/>
      <w:b/>
      <w:color w:val="727CA3" w:themeColor="accent1"/>
      <w:sz w:val="18"/>
      <w:szCs w:val="18"/>
    </w:rPr>
  </w:style>
  <w:style w:type="character" w:customStyle="1" w:styleId="Carcterdedireccindelremitente">
    <w:name w:val="Carácter de dirección del remitente"/>
    <w:basedOn w:val="SinespaciadoCar"/>
    <w:link w:val="Direccindelremitente"/>
    <w:uiPriority w:val="1"/>
    <w:rPr>
      <w:rFonts w:asciiTheme="majorHAnsi" w:hAnsiTheme="majorHAnsi" w:cs="Times New Roman"/>
      <w:color w:val="9FB8CD" w:themeColor="accent2"/>
      <w:sz w:val="18"/>
      <w:szCs w:val="18"/>
    </w:rPr>
  </w:style>
  <w:style w:type="character" w:styleId="Textodelmarcadordeposicin">
    <w:name w:val="Placeholder Text"/>
    <w:basedOn w:val="Fuentedeprrafopredeter"/>
    <w:uiPriority w:val="99"/>
    <w:unhideWhenUsed/>
    <w:rPr>
      <w:color w:val="808080"/>
    </w:rPr>
  </w:style>
  <w:style w:type="paragraph" w:customStyle="1" w:styleId="Fechadesubseccin">
    <w:name w:val="Fecha de subsección"/>
    <w:basedOn w:val="Seccin"/>
    <w:link w:val="Carcterdefechadesubseccin"/>
    <w:uiPriority w:val="4"/>
    <w:qFormat/>
    <w:rPr>
      <w:color w:val="727CA3" w:themeColor="accent1"/>
      <w:sz w:val="18"/>
    </w:rPr>
  </w:style>
  <w:style w:type="paragraph" w:customStyle="1" w:styleId="Textodesubseccin">
    <w:name w:val="Texto de subsección"/>
    <w:basedOn w:val="Normal"/>
    <w:uiPriority w:val="5"/>
    <w:qFormat/>
    <w:pPr>
      <w:spacing w:after="320"/>
      <w:contextualSpacing/>
    </w:pPr>
  </w:style>
  <w:style w:type="character" w:customStyle="1" w:styleId="Carcterdefechadesubseccin">
    <w:name w:val="Carácter de fecha de subsección"/>
    <w:basedOn w:val="Carcterdesubseccin"/>
    <w:link w:val="Fechadesubseccin"/>
    <w:uiPriority w:val="4"/>
    <w:rPr>
      <w:rFonts w:asciiTheme="majorHAnsi" w:hAnsiTheme="majorHAnsi" w:cs="Times New Roman"/>
      <w:b/>
      <w:color w:val="727CA3" w:themeColor="accent1"/>
      <w:sz w:val="18"/>
      <w:szCs w:val="18"/>
    </w:rPr>
  </w:style>
  <w:style w:type="paragraph" w:customStyle="1" w:styleId="Primerapginadepiedepgina">
    <w:name w:val="Primera página de pie de página"/>
    <w:basedOn w:val="Piedepgina"/>
    <w:uiPriority w:val="34"/>
    <w:pPr>
      <w:pBdr>
        <w:top w:val="dashed" w:sz="4" w:space="18" w:color="7F7F7F"/>
      </w:pBdr>
      <w:jc w:val="right"/>
    </w:pPr>
    <w:rPr>
      <w:color w:val="7F7F7F" w:themeColor="text1" w:themeTint="80"/>
      <w:szCs w:val="18"/>
    </w:rPr>
  </w:style>
  <w:style w:type="paragraph" w:customStyle="1" w:styleId="Primerapginadeencabezado">
    <w:name w:val="Primera página de encabezado"/>
    <w:basedOn w:val="Encabezado"/>
    <w:qFormat/>
    <w:pPr>
      <w:pBdr>
        <w:bottom w:val="dashed" w:sz="4" w:space="18" w:color="7F7F7F"/>
      </w:pBdr>
      <w:spacing w:line="396" w:lineRule="auto"/>
    </w:pPr>
    <w:rPr>
      <w:color w:val="7F7F7F" w:themeColor="text1" w:themeTint="80"/>
    </w:rPr>
  </w:style>
  <w:style w:type="paragraph" w:customStyle="1" w:styleId="Textodedireccin">
    <w:name w:val="Texto de dirección"/>
    <w:basedOn w:val="Sinespaciado"/>
    <w:uiPriority w:val="2"/>
    <w:qFormat/>
    <w:pPr>
      <w:spacing w:before="200" w:line="276" w:lineRule="auto"/>
      <w:contextualSpacing/>
      <w:jc w:val="right"/>
    </w:pPr>
    <w:rPr>
      <w:rFonts w:asciiTheme="majorHAnsi" w:hAnsiTheme="majorHAnsi"/>
      <w:color w:val="9FB8CD" w:themeColor="accent2"/>
      <w:sz w:val="18"/>
    </w:rPr>
  </w:style>
  <w:style w:type="paragraph" w:customStyle="1" w:styleId="Encabezadoizquierdo">
    <w:name w:val="Encabezado izquierdo"/>
    <w:basedOn w:val="Encabezado"/>
    <w:uiPriority w:val="35"/>
    <w:semiHidden/>
    <w:unhideWhenUsed/>
    <w:qFormat/>
    <w:pPr>
      <w:pBdr>
        <w:bottom w:val="dashed" w:sz="4" w:space="18" w:color="7F7F7F" w:themeColor="text1" w:themeTint="80"/>
      </w:pBdr>
      <w:spacing w:line="396" w:lineRule="auto"/>
      <w:contextualSpacing/>
    </w:pPr>
    <w:rPr>
      <w:color w:val="7F7F7F" w:themeColor="text1" w:themeTint="80"/>
    </w:rPr>
  </w:style>
  <w:style w:type="paragraph" w:customStyle="1" w:styleId="Piedepginaizquierdo">
    <w:name w:val="Pie de página izquierdo"/>
    <w:basedOn w:val="Normal"/>
    <w:next w:val="Subseccin"/>
    <w:uiPriority w:val="35"/>
    <w:semiHidden/>
    <w:unhideWhenUsed/>
    <w:qFormat/>
    <w:pPr>
      <w:pBdr>
        <w:top w:val="dashed" w:sz="4" w:space="18" w:color="7F7F7F" w:themeColor="text1" w:themeTint="80"/>
      </w:pBdr>
      <w:tabs>
        <w:tab w:val="center" w:pos="4320"/>
        <w:tab w:val="right" w:pos="8640"/>
      </w:tabs>
    </w:pPr>
    <w:rPr>
      <w:color w:val="7F7F7F" w:themeColor="text1" w:themeTint="80"/>
      <w:szCs w:val="18"/>
    </w:rPr>
  </w:style>
  <w:style w:type="paragraph" w:customStyle="1" w:styleId="Encabezadoderecho">
    <w:name w:val="Encabezado derecho"/>
    <w:basedOn w:val="Encabezado"/>
    <w:uiPriority w:val="35"/>
    <w:semiHidden/>
    <w:unhideWhenUsed/>
    <w:qFormat/>
    <w:pPr>
      <w:pBdr>
        <w:bottom w:val="dashed" w:sz="4" w:space="18" w:color="7F7F7F"/>
      </w:pBdr>
      <w:spacing w:line="396" w:lineRule="auto"/>
      <w:contextualSpacing/>
      <w:jc w:val="right"/>
    </w:pPr>
    <w:rPr>
      <w:color w:val="7F7F7F" w:themeColor="text1" w:themeTint="80"/>
    </w:rPr>
  </w:style>
  <w:style w:type="paragraph" w:customStyle="1" w:styleId="Piedepginaderecho">
    <w:name w:val="Pie de página derecho"/>
    <w:basedOn w:val="Piedepgina"/>
    <w:uiPriority w:val="35"/>
    <w:semiHidden/>
    <w:unhideWhenUsed/>
    <w:qFormat/>
    <w:pPr>
      <w:pBdr>
        <w:top w:val="dashed" w:sz="4" w:space="18" w:color="7F7F7F"/>
      </w:pBdr>
      <w:jc w:val="right"/>
    </w:pPr>
    <w:rPr>
      <w:color w:val="7F7F7F" w:themeColor="text1" w:themeTint="8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1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CALDE%20SAN%20PEDRO\AppData\Roaming\Microsoft\Templates\Curr&#237;culum%20vitae%20(tema%20Orige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A15494AF4174A85BF75FD2D321D01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D31A6-15F8-4627-8612-31E1C70EFE05}"/>
      </w:docPartPr>
      <w:docPartBody>
        <w:p w:rsidR="00000000" w:rsidRDefault="000F2462">
          <w:pPr>
            <w:pStyle w:val="7A15494AF4174A85BF75FD2D321D01E4"/>
          </w:pPr>
          <w:r>
            <w:rPr>
              <w:rStyle w:val="Textodelmarcadordeposicin"/>
              <w:lang w:val="es-ES"/>
            </w:rPr>
            <w:t>Elija un bloque de creación.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462"/>
    <w:rsid w:val="000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unhideWhenUsed/>
    <w:rPr>
      <w:color w:val="808080"/>
    </w:rPr>
  </w:style>
  <w:style w:type="paragraph" w:customStyle="1" w:styleId="7A15494AF4174A85BF75FD2D321D01E4">
    <w:name w:val="7A15494AF4174A85BF75FD2D321D01E4"/>
  </w:style>
  <w:style w:type="paragraph" w:customStyle="1" w:styleId="D8B2D9E4EAF34135998426CCB5A67B2B">
    <w:name w:val="D8B2D9E4EAF34135998426CCB5A67B2B"/>
  </w:style>
  <w:style w:type="paragraph" w:customStyle="1" w:styleId="5736C4A199084F7093E1B03A12845EE9">
    <w:name w:val="5736C4A199084F7093E1B03A12845EE9"/>
  </w:style>
  <w:style w:type="paragraph" w:customStyle="1" w:styleId="B9BE75F4A6E1462CAE3712D2CC1209BC">
    <w:name w:val="B9BE75F4A6E1462CAE3712D2CC1209BC"/>
  </w:style>
  <w:style w:type="paragraph" w:customStyle="1" w:styleId="06583FE2CFFB46FD8D50B35D1059FEC7">
    <w:name w:val="06583FE2CFFB46FD8D50B35D1059FEC7"/>
  </w:style>
  <w:style w:type="paragraph" w:customStyle="1" w:styleId="C28F5F30D14B43D681C86441F2CF3473">
    <w:name w:val="C28F5F30D14B43D681C86441F2CF3473"/>
  </w:style>
  <w:style w:type="paragraph" w:customStyle="1" w:styleId="AA4E7B07F87344F68FBD922AC409C67A">
    <w:name w:val="AA4E7B07F87344F68FBD922AC409C67A"/>
  </w:style>
  <w:style w:type="paragraph" w:customStyle="1" w:styleId="109792B1ABFE4189BDD6176EA1C89D8D">
    <w:name w:val="109792B1ABFE4189BDD6176EA1C89D8D"/>
  </w:style>
  <w:style w:type="paragraph" w:customStyle="1" w:styleId="Fechadesubseccin">
    <w:name w:val="Fecha de subsección"/>
    <w:basedOn w:val="Normal"/>
    <w:link w:val="Carcterdefechadesubseccin"/>
    <w:uiPriority w:val="4"/>
    <w:qFormat/>
    <w:pPr>
      <w:spacing w:after="120" w:line="240" w:lineRule="auto"/>
      <w:contextualSpacing/>
    </w:pPr>
    <w:rPr>
      <w:rFonts w:asciiTheme="majorHAnsi" w:eastAsiaTheme="minorHAnsi" w:hAnsiTheme="majorHAnsi" w:cs="Times New Roman"/>
      <w:color w:val="4472C4" w:themeColor="accent1"/>
      <w:sz w:val="18"/>
      <w:szCs w:val="24"/>
    </w:rPr>
  </w:style>
  <w:style w:type="character" w:customStyle="1" w:styleId="Carcterdefechadesubseccin">
    <w:name w:val="Carácter de fecha de subsección"/>
    <w:basedOn w:val="Fuentedeprrafopredeter"/>
    <w:link w:val="Fechadesubseccin"/>
    <w:uiPriority w:val="4"/>
    <w:rPr>
      <w:rFonts w:asciiTheme="majorHAnsi" w:eastAsiaTheme="minorHAnsi" w:hAnsiTheme="majorHAnsi" w:cs="Times New Roman"/>
      <w:color w:val="4472C4" w:themeColor="accent1"/>
      <w:sz w:val="18"/>
      <w:szCs w:val="24"/>
    </w:rPr>
  </w:style>
  <w:style w:type="paragraph" w:customStyle="1" w:styleId="0A3894EB202149B992E3A4E8EC1AED25">
    <w:name w:val="0A3894EB202149B992E3A4E8EC1AED25"/>
  </w:style>
  <w:style w:type="paragraph" w:customStyle="1" w:styleId="27EC3EAF780744AB91647DF19F63A01B">
    <w:name w:val="27EC3EAF780744AB91647DF19F63A01B"/>
  </w:style>
  <w:style w:type="paragraph" w:customStyle="1" w:styleId="D3A2389B7B114409968514D151C795E9">
    <w:name w:val="D3A2389B7B114409968514D151C795E9"/>
  </w:style>
  <w:style w:type="paragraph" w:customStyle="1" w:styleId="BA53BA9E81B248928254F42A37B43419">
    <w:name w:val="BA53BA9E81B248928254F42A37B43419"/>
  </w:style>
  <w:style w:type="paragraph" w:customStyle="1" w:styleId="AD51EED46A8240ECAA4B58915BAD56AB">
    <w:name w:val="AD51EED46A8240ECAA4B58915BAD56AB"/>
  </w:style>
  <w:style w:type="paragraph" w:customStyle="1" w:styleId="4C6B3576F022462CA5BDA010E2661473">
    <w:name w:val="4C6B3576F022462CA5BDA010E2661473"/>
  </w:style>
  <w:style w:type="paragraph" w:customStyle="1" w:styleId="EF15D383DFBC47DD9E9376663AABD78D">
    <w:name w:val="EF15D383DFBC47DD9E9376663AABD78D"/>
  </w:style>
  <w:style w:type="paragraph" w:customStyle="1" w:styleId="AF57DEF5EC744F2B94E9233A92DF0F36">
    <w:name w:val="AF57DEF5EC744F2B94E9233A92DF0F36"/>
  </w:style>
  <w:style w:type="paragraph" w:customStyle="1" w:styleId="53E19AEC62744C5F926C36CF0C91CE03">
    <w:name w:val="53E19AEC62744C5F926C36CF0C91CE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rigin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>true</outs:corruptMetadataWasLost>
</outs:outSpaceData>
</file>

<file path=customXml/itemProps1.xml><?xml version="1.0" encoding="utf-8"?>
<ds:datastoreItem xmlns:ds="http://schemas.openxmlformats.org/officeDocument/2006/customXml" ds:itemID="{0581E297-6CBC-499D-B825-43D08F50E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EA257-878D-48ED-B352-94E89FDD322F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Currículum vitae (tema Origen)</Template>
  <TotalTime>4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ALCALDE SAN PEDRO</dc:creator>
  <cp:keywords/>
  <cp:lastModifiedBy>Sarai Beltran</cp:lastModifiedBy>
  <cp:revision>1</cp:revision>
  <dcterms:created xsi:type="dcterms:W3CDTF">2019-10-08T00:21:00Z</dcterms:created>
  <dcterms:modified xsi:type="dcterms:W3CDTF">2019-10-08T00:25:00Z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TC017730849991</vt:lpwstr>
  </property>
</Properties>
</file>